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030 Hip-Hop Дорослі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Рижкова Олена</w:t>
      </w:r>
    </w:p>
    <w:p>
      <w:pPr>
        <w:spacing w:before="0" w:after="0"/>
      </w:pPr>
      <w:r>
        <w:t>B - Анастасія Оріна</w:t>
      </w:r>
    </w:p>
    <w:p>
      <w:pPr>
        <w:spacing w:before="0" w:after="0"/>
      </w:pPr>
      <w:r>
        <w:t>C - Олена Рубан</w:t>
      </w:r>
    </w:p>
    <w:p>
      <w:pPr>
        <w:spacing w:before="0" w:after="0"/>
      </w:pPr>
      <w:r>
        <w:t>D - Марія Chirva (Київ)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Ольга Яковлєва</w:t>
      </w:r>
    </w:p>
    <w:p>
      <w:pPr>
        <w:spacing w:before="0" w:after="0"/>
      </w:pPr>
      <w:r>
        <w:t>G - Аліна Лисікова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#179 Катерина Китайчук - 1 місце</w:t>
      </w:r>
    </w:p>
    <w:p>
      <w:pPr>
        <w:pStyle w:val="ListNumber"/>
      </w:pPr>
      <w:r>
        <w:t>#18 Дарʼя Литвиненко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